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B4F92D" w14:textId="77777777"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bookmarkStart w:id="10" w:name="_GoBack"/>
      <w:bookmarkEnd w:id="10"/>
      <w:r>
        <w:t xml:space="preserve">Bijlage </w:t>
      </w:r>
      <w:r w:rsidRPr="00AA2476">
        <w:rPr>
          <w:color w:val="FF0000"/>
        </w:rPr>
        <w:t>X</w:t>
      </w:r>
      <w:r>
        <w:t xml:space="preserve"> – </w:t>
      </w:r>
      <w:r w:rsidR="00A14104">
        <w:t>Model Verklaring derden</w:t>
      </w:r>
      <w:bookmarkEnd w:id="0"/>
      <w:bookmarkEnd w:id="1"/>
      <w:bookmarkEnd w:id="2"/>
      <w:bookmarkEnd w:id="3"/>
      <w:bookmarkEnd w:id="4"/>
      <w:bookmarkEnd w:id="5"/>
      <w:bookmarkEnd w:id="6"/>
      <w:bookmarkEnd w:id="7"/>
      <w:bookmarkEnd w:id="8"/>
      <w:bookmarkEnd w:id="9"/>
    </w:p>
    <w:p w14:paraId="0BC81B6D" w14:textId="77777777" w:rsidR="00A14104" w:rsidRDefault="00A14104" w:rsidP="00A14104">
      <w:r>
        <w:t xml:space="preserve">Model verklaring beschikbaarheid bekwaamheden onderaannemer. </w:t>
      </w:r>
    </w:p>
    <w:p w14:paraId="16D0E39D" w14:textId="77777777" w:rsidR="00A14104" w:rsidRDefault="00A14104" w:rsidP="00A14104"/>
    <w:p w14:paraId="66B8CEA8" w14:textId="77777777" w:rsidR="00A14104" w:rsidRDefault="00A14104" w:rsidP="00A14104">
      <w:r>
        <w:t xml:space="preserve">Gegevens onderaannemer: </w:t>
      </w:r>
      <w:r>
        <w:rPr>
          <w:i/>
          <w:highlight w:val="lightGray"/>
        </w:rPr>
        <w:t>&lt;statutaire naam&gt;</w:t>
      </w:r>
    </w:p>
    <w:p w14:paraId="5ADCEDF4" w14:textId="77777777" w:rsidR="00A14104" w:rsidRDefault="00A14104" w:rsidP="00A14104"/>
    <w:p w14:paraId="68A18B32" w14:textId="77777777" w:rsidR="00A14104" w:rsidRDefault="00A14104" w:rsidP="00A14104">
      <w:r>
        <w:t>Gevestigd te:</w:t>
      </w:r>
    </w:p>
    <w:p w14:paraId="1865EA0A" w14:textId="77777777" w:rsidR="00A14104" w:rsidRDefault="00A14104" w:rsidP="00A14104"/>
    <w:p w14:paraId="18D03230" w14:textId="77777777" w:rsidR="00A14104" w:rsidRDefault="00A14104" w:rsidP="00A14104">
      <w:r>
        <w:t>Naam:</w:t>
      </w:r>
    </w:p>
    <w:p w14:paraId="062229E4" w14:textId="77777777" w:rsidR="00A14104" w:rsidRDefault="00A14104" w:rsidP="00A14104"/>
    <w:p w14:paraId="67ADCA1F" w14:textId="77777777" w:rsidR="00A14104" w:rsidRDefault="00A14104" w:rsidP="00A14104">
      <w:r>
        <w:t>Rechtsvorm:</w:t>
      </w:r>
    </w:p>
    <w:p w14:paraId="112FED3E" w14:textId="77777777" w:rsidR="00A14104" w:rsidRDefault="00A14104" w:rsidP="00A14104"/>
    <w:p w14:paraId="76AD1F2A" w14:textId="77777777" w:rsidR="00A14104" w:rsidRDefault="00A14104" w:rsidP="00A14104">
      <w:r>
        <w:t>Adresgegevens:</w:t>
      </w:r>
    </w:p>
    <w:p w14:paraId="6A917E93" w14:textId="77777777" w:rsidR="00A14104" w:rsidRDefault="00A14104" w:rsidP="00A14104"/>
    <w:p w14:paraId="6AB1B207" w14:textId="77777777" w:rsidR="00A14104" w:rsidRDefault="00A14104" w:rsidP="00A14104">
      <w:r>
        <w:t>E-mail:</w:t>
      </w:r>
    </w:p>
    <w:p w14:paraId="3E07B493" w14:textId="77777777" w:rsidR="00A14104" w:rsidRDefault="00A14104" w:rsidP="00A14104"/>
    <w:p w14:paraId="48A732CF" w14:textId="77777777" w:rsidR="00A14104" w:rsidRDefault="00A14104" w:rsidP="00A14104">
      <w:r>
        <w:t>Fax:</w:t>
      </w:r>
    </w:p>
    <w:p w14:paraId="51550D02" w14:textId="77777777" w:rsidR="00A14104" w:rsidRDefault="00A14104" w:rsidP="00A14104"/>
    <w:p w14:paraId="46E0EF73" w14:textId="77777777" w:rsidR="00A14104" w:rsidRDefault="00A14104" w:rsidP="00A14104">
      <w:r>
        <w:t>Telefoon:</w:t>
      </w:r>
    </w:p>
    <w:p w14:paraId="3E4EF3EE" w14:textId="77777777" w:rsidR="00A14104" w:rsidRDefault="00A14104" w:rsidP="00A14104"/>
    <w:p w14:paraId="75F0D38A"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32F04C6B" w14:textId="77777777" w:rsidR="00A14104" w:rsidRDefault="00A14104" w:rsidP="00A14104"/>
    <w:p w14:paraId="47B0854E"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59F6D268"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6CF2CE26"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39DB7700" w14:textId="77777777" w:rsidR="00A14104" w:rsidRDefault="00A14104" w:rsidP="00A14104"/>
    <w:p w14:paraId="337103C2" w14:textId="77777777" w:rsidR="00A14104" w:rsidRDefault="00A14104" w:rsidP="00A14104">
      <w:r>
        <w:t>Aldus getekend te [</w:t>
      </w:r>
      <w:r>
        <w:rPr>
          <w:i/>
          <w:highlight w:val="lightGray"/>
        </w:rPr>
        <w:t>plaats</w:t>
      </w:r>
      <w:r>
        <w:t>], [</w:t>
      </w:r>
      <w:r>
        <w:rPr>
          <w:i/>
          <w:highlight w:val="lightGray"/>
        </w:rPr>
        <w:t>datum</w:t>
      </w:r>
      <w:r>
        <w:t>]</w:t>
      </w:r>
    </w:p>
    <w:p w14:paraId="11A9EB44" w14:textId="77777777" w:rsidR="00A14104" w:rsidRDefault="00A14104" w:rsidP="00A14104"/>
    <w:p w14:paraId="3EB3559D" w14:textId="77777777" w:rsidR="00A14104" w:rsidRDefault="00A14104" w:rsidP="00A14104">
      <w:r>
        <w:t>[</w:t>
      </w:r>
      <w:r>
        <w:rPr>
          <w:i/>
          <w:highlight w:val="lightGray"/>
        </w:rPr>
        <w:t>Onderaannemer</w:t>
      </w:r>
      <w:r>
        <w:t>],</w:t>
      </w:r>
    </w:p>
    <w:p w14:paraId="00E82D93" w14:textId="77777777" w:rsidR="00A14104" w:rsidRDefault="00A14104" w:rsidP="00A14104"/>
    <w:p w14:paraId="66290318" w14:textId="77777777" w:rsidR="00A14104" w:rsidRDefault="00A14104" w:rsidP="00A14104">
      <w:r>
        <w:t>[</w:t>
      </w:r>
      <w:r>
        <w:rPr>
          <w:i/>
          <w:highlight w:val="lightGray"/>
        </w:rPr>
        <w:t>naam vertegenwoordigingsbevoegd natuurlijk persoon</w:t>
      </w:r>
      <w:r>
        <w:t>]</w:t>
      </w:r>
    </w:p>
    <w:p w14:paraId="4E688D61" w14:textId="77777777" w:rsidR="00A14104" w:rsidRDefault="00A14104" w:rsidP="00A14104"/>
    <w:p w14:paraId="1C04A97E" w14:textId="77777777" w:rsidR="00A14104" w:rsidRDefault="00A14104" w:rsidP="00A14104">
      <w:r>
        <w:t>[</w:t>
      </w:r>
      <w:r>
        <w:rPr>
          <w:i/>
          <w:highlight w:val="lightGray"/>
        </w:rPr>
        <w:t>functie</w:t>
      </w:r>
      <w:r>
        <w:t>]</w:t>
      </w:r>
    </w:p>
    <w:p w14:paraId="79E705C9" w14:textId="77777777" w:rsidR="00A14104" w:rsidRDefault="00A14104" w:rsidP="00A14104"/>
    <w:p w14:paraId="2ED5E702" w14:textId="77777777" w:rsidR="00A14104" w:rsidRDefault="00A14104" w:rsidP="00A14104">
      <w:r>
        <w:t>[</w:t>
      </w:r>
      <w:r>
        <w:rPr>
          <w:i/>
          <w:highlight w:val="lightGray"/>
        </w:rPr>
        <w:t>handtekening</w:t>
      </w:r>
      <w:r>
        <w:t>]</w:t>
      </w:r>
    </w:p>
    <w:p w14:paraId="5F0BFC49" w14:textId="77777777"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9729C"/>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57E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kstdocument" ma:contentTypeID="0x010100A43BF51D1C39A442B0DC53312CB36ACA2C00BBB4C429C1615F4A970FA3059D3DD028" ma:contentTypeVersion="6" ma:contentTypeDescription="Nieuw tekstdocument" ma:contentTypeScope="" ma:versionID="16cb37d301aef01903d11729a77e6ae2">
  <xsd:schema xmlns:xsd="http://www.w3.org/2001/XMLSchema" xmlns:xs="http://www.w3.org/2001/XMLSchema" xmlns:p="http://schemas.microsoft.com/office/2006/metadata/properties" xmlns:ns2="8e4831cc-e922-4902-8a5b-6728a426b330" xmlns:ns3="24208f1f-3bb4-4eaf-b5c9-ce49ab2d3c99" xmlns:ns4="d89e6b0f-8492-4ef2-98aa-3cbcb5f453d1" xmlns:ns5="c240a158-e83d-4ca8-a1ab-448c5bb1d0f2" targetNamespace="http://schemas.microsoft.com/office/2006/metadata/properties" ma:root="true" ma:fieldsID="d0bd602ab5864b436f8819428e407645" ns2:_="" ns3:_="" ns4:_="" ns5:_="">
    <xsd:import namespace="8e4831cc-e922-4902-8a5b-6728a426b330"/>
    <xsd:import namespace="24208f1f-3bb4-4eaf-b5c9-ce49ab2d3c99"/>
    <xsd:import namespace="d89e6b0f-8492-4ef2-98aa-3cbcb5f453d1"/>
    <xsd:import namespace="c240a158-e83d-4ca8-a1ab-448c5bb1d0f2"/>
    <xsd:element name="properties">
      <xsd:complexType>
        <xsd:sequence>
          <xsd:element name="documentManagement">
            <xsd:complexType>
              <xsd:all>
                <xsd:element ref="ns2:DocumentlabelPMBTaxHTField0" minOccurs="0"/>
                <xsd:element ref="ns3:Basisdocument" minOccurs="0"/>
                <xsd:element ref="ns4:Projectnaam" minOccurs="0"/>
                <xsd:element ref="ns4:Projectnummer" minOccurs="0"/>
                <xsd:element ref="ns4:Projectomschrijving" minOccurs="0"/>
                <xsd:element ref="ns5:ProjectstatusTaxHTField0" minOccurs="0"/>
                <xsd:element ref="ns5:ProjectlocatieTaxHTField0" minOccurs="0"/>
                <xsd:element ref="ns5:OpdrachtgeverTaxHTField0" minOccurs="0"/>
                <xsd:element ref="ns2:TaxCatchAll" minOccurs="0"/>
                <xsd:element ref="ns2:TaxCatchAllLabel" minOccurs="0"/>
                <xsd:element ref="ns3:ThemaTaxHTField0" minOccurs="0"/>
                <xsd:element ref="ns5:DocumentthemaTaxHTField0" minOccurs="0"/>
                <xsd:element ref="ns5:DienstTaxHTField0" minOccurs="0"/>
                <xsd:element ref="ns4:Archiefkenmerk" minOccurs="0"/>
                <xsd:element ref="ns5:IngestuurdDoor" minOccurs="0"/>
                <xsd:element ref="ns5:IngestuurdOp" minOccurs="0"/>
                <xsd:element ref="ns4:Vertrouwelijkheid" minOccurs="0"/>
                <xsd:element ref="ns4:OrigineleLocatie" minOccurs="0"/>
                <xsd:element ref="ns2:Subdossier" minOccurs="0"/>
                <xsd:element ref="ns2:Trefwoord" minOccurs="0"/>
                <xsd:element ref="ns2:Subcategor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831cc-e922-4902-8a5b-6728a426b330" elementFormDefault="qualified">
    <xsd:import namespace="http://schemas.microsoft.com/office/2006/documentManagement/types"/>
    <xsd:import namespace="http://schemas.microsoft.com/office/infopath/2007/PartnerControls"/>
    <xsd:element name="DocumentlabelPMBTaxHTField0" ma:index="8" nillable="true" ma:taxonomy="true" ma:internalName="DocumentlabelPMBTaxHTField0" ma:taxonomyFieldName="DocumentlabelPMB" ma:displayName="Categorie" ma:readOnly="false" ma:default="" ma:fieldId="{fd2e55d4-f493-4f40-967e-8a62669d0f44}" ma:taxonomyMulti="true" ma:sspId="31acaafb-750c-4244-a911-b702e7bd8d90" ma:termSetId="af1ff7bd-a3d0-4939-b6f8-034663673164" ma:anchorId="00000000-0000-0000-0000-000000000000" ma:open="false" ma:isKeyword="false">
      <xsd:complexType>
        <xsd:sequence>
          <xsd:element ref="pc:Terms" minOccurs="0" maxOccurs="1"/>
        </xsd:sequence>
      </xsd:complexType>
    </xsd:element>
    <xsd:element name="TaxCatchAll" ma:index="20" nillable="true" ma:displayName="Taxonomy Catch All Column" ma:description="" ma:hidden="true" ma:list="{86ee2a54-c96a-44fe-9626-1079fb0173bc}" ma:internalName="TaxCatchAll" ma:showField="CatchAllData" ma:web="5714c0f4-2536-48ea-a53c-f12232910003">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description="" ma:hidden="true" ma:list="{86ee2a54-c96a-44fe-9626-1079fb0173bc}" ma:internalName="TaxCatchAllLabel" ma:readOnly="true" ma:showField="CatchAllDataLabel" ma:web="5714c0f4-2536-48ea-a53c-f12232910003">
      <xsd:complexType>
        <xsd:complexContent>
          <xsd:extension base="dms:MultiChoiceLookup">
            <xsd:sequence>
              <xsd:element name="Value" type="dms:Lookup" maxOccurs="unbounded" minOccurs="0" nillable="true"/>
            </xsd:sequence>
          </xsd:extension>
        </xsd:complexContent>
      </xsd:complexType>
    </xsd:element>
    <xsd:element name="Subdossier" ma:index="33" nillable="true" ma:displayName="Zaakdossier" ma:list="{92637260-d9c1-45a0-8dba-f9b3515f5d18}" ma:internalName="Subdossier" ma:readOnly="false" ma:showField="Title" ma:web="5714c0f4-2536-48ea-a53c-f12232910003">
      <xsd:simpleType>
        <xsd:restriction base="dms:Lookup"/>
      </xsd:simpleType>
    </xsd:element>
    <xsd:element name="Trefwoord" ma:index="34" nillable="true" ma:displayName="Trefwoord" ma:list="{ed33a841-9771-4582-8056-39dd7c844b42}" ma:internalName="Trefwoord" ma:showField="Title" ma:web="5714c0f4-2536-48ea-a53c-f12232910003">
      <xsd:complexType>
        <xsd:complexContent>
          <xsd:extension base="dms:MultiChoiceLookup">
            <xsd:sequence>
              <xsd:element name="Value" type="dms:Lookup" maxOccurs="unbounded" minOccurs="0" nillable="true"/>
            </xsd:sequence>
          </xsd:extension>
        </xsd:complexContent>
      </xsd:complexType>
    </xsd:element>
    <xsd:element name="Subcategorie" ma:index="35" nillable="true" ma:displayName="Subcategorie" ma:list="{0153aa1c-871d-4b6b-8fee-0025f4adaa52}" ma:internalName="Subcategorie" ma:showField="Title" ma:web="5714c0f4-2536-48ea-a53c-f122329100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208f1f-3bb4-4eaf-b5c9-ce49ab2d3c99" elementFormDefault="qualified">
    <xsd:import namespace="http://schemas.microsoft.com/office/2006/documentManagement/types"/>
    <xsd:import namespace="http://schemas.microsoft.com/office/infopath/2007/PartnerControls"/>
    <xsd:element name="Basisdocument" ma:index="10" nillable="true" ma:displayName="Basisdocument" ma:default="0" ma:internalName="Basisdocument">
      <xsd:simpleType>
        <xsd:restriction base="dms:Boolean"/>
      </xsd:simpleType>
    </xsd:element>
    <xsd:element name="ThemaTaxHTField0" ma:index="22" nillable="true" ma:taxonomy="true" ma:internalName="ThemaTaxHTField0" ma:taxonomyFieldName="Thema" ma:displayName="Thema" ma:readOnly="false" ma:default="" ma:fieldId="{e54614d8-9b62-47b7-b61b-59084012f7bc}" ma:taxonomyMulti="true" ma:sspId="31acaafb-750c-4244-a911-b702e7bd8d90" ma:termSetId="43a6ce5e-2ae9-407c-8ab0-6e6e17c4f9d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9e6b0f-8492-4ef2-98aa-3cbcb5f453d1" elementFormDefault="qualified">
    <xsd:import namespace="http://schemas.microsoft.com/office/2006/documentManagement/types"/>
    <xsd:import namespace="http://schemas.microsoft.com/office/infopath/2007/PartnerControls"/>
    <xsd:element name="Projectnaam" ma:index="11" nillable="true" ma:displayName="Projectnaam" ma:internalName="Projectnaam">
      <xsd:simpleType>
        <xsd:restriction base="dms:Text">
          <xsd:maxLength value="255"/>
        </xsd:restriction>
      </xsd:simpleType>
    </xsd:element>
    <xsd:element name="Projectnummer" ma:index="12" nillable="true" ma:displayName="Projectnummer" ma:internalName="Projectnummer">
      <xsd:simpleType>
        <xsd:restriction base="dms:Text">
          <xsd:maxLength value="25"/>
        </xsd:restriction>
      </xsd:simpleType>
    </xsd:element>
    <xsd:element name="Projectomschrijving" ma:index="13" nillable="true" ma:displayName="Projectomschrijving" ma:internalName="Projectomschrijving">
      <xsd:simpleType>
        <xsd:restriction base="dms:Note">
          <xsd:maxLength value="255"/>
        </xsd:restriction>
      </xsd:simpleType>
    </xsd:element>
    <xsd:element name="Archiefkenmerk" ma:index="28" nillable="true" ma:displayName="Archiefkenmerk" ma:hidden="true" ma:internalName="Archiefkenmerk" ma:readOnly="true">
      <xsd:simpleType>
        <xsd:restriction base="dms:Text">
          <xsd:maxLength value="255"/>
        </xsd:restriction>
      </xsd:simpleType>
    </xsd:element>
    <xsd:element name="Vertrouwelijkheid" ma:index="31" nillable="true" ma:displayName="Vertrouwelijkheid" ma:default="Kabinet" ma:hidden="true" ma:internalName="Vertrouwelijkheid" ma:readOnly="true">
      <xsd:simpleType>
        <xsd:restriction base="dms:Choice">
          <xsd:enumeration value="Kabinet"/>
          <xsd:enumeration value="Dienst"/>
          <xsd:enumeration value="OA"/>
        </xsd:restriction>
      </xsd:simpleType>
    </xsd:element>
    <xsd:element name="OrigineleLocatie" ma:index="32" nillable="true" ma:displayName="Originele locatie" ma:hidden="true" ma:internalName="OrigineleLocatie"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40a158-e83d-4ca8-a1ab-448c5bb1d0f2" elementFormDefault="qualified">
    <xsd:import namespace="http://schemas.microsoft.com/office/2006/documentManagement/types"/>
    <xsd:import namespace="http://schemas.microsoft.com/office/infopath/2007/PartnerControls"/>
    <xsd:element name="ProjectstatusTaxHTField0" ma:index="14" nillable="true" ma:taxonomy="true" ma:internalName="ProjectstatusTaxHTField0" ma:taxonomyFieldName="Projectstatus" ma:displayName="Projectstatus" ma:default="" ma:fieldId="{2e51e781-7efa-4541-8906-9d15f3c68bfe}" ma:sspId="31acaafb-750c-4244-a911-b702e7bd8d90" ma:termSetId="7dccec44-003d-49a8-ad98-1cc90089081d" ma:anchorId="00000000-0000-0000-0000-000000000000" ma:open="true" ma:isKeyword="false">
      <xsd:complexType>
        <xsd:sequence>
          <xsd:element ref="pc:Terms" minOccurs="0" maxOccurs="1"/>
        </xsd:sequence>
      </xsd:complexType>
    </xsd:element>
    <xsd:element name="ProjectlocatieTaxHTField0" ma:index="16" nillable="true" ma:taxonomy="true" ma:internalName="ProjectlocatieTaxHTField0" ma:taxonomyFieldName="Projectlocatie" ma:displayName="Projectlocatie" ma:default="" ma:fieldId="{5521c7bc-f5cb-46b0-93c9-78545cce8bb9}" ma:sspId="31acaafb-750c-4244-a911-b702e7bd8d90" ma:termSetId="c9cfe298-4df8-47a1-a437-7fcb924a64ef" ma:anchorId="00000000-0000-0000-0000-000000000000" ma:open="true" ma:isKeyword="false">
      <xsd:complexType>
        <xsd:sequence>
          <xsd:element ref="pc:Terms" minOccurs="0" maxOccurs="1"/>
        </xsd:sequence>
      </xsd:complexType>
    </xsd:element>
    <xsd:element name="OpdrachtgeverTaxHTField0" ma:index="18" nillable="true" ma:taxonomy="true" ma:internalName="OpdrachtgeverTaxHTField0" ma:taxonomyFieldName="Opdrachtgever" ma:displayName="Opdrachtgever" ma:default="" ma:fieldId="{0e4e6ec4-9300-4412-8271-d1ead98b723d}" ma:sspId="31acaafb-750c-4244-a911-b702e7bd8d90" ma:termSetId="82d1faa2-4bc9-4030-b0fa-8e165a69e751" ma:anchorId="00000000-0000-0000-0000-000000000000" ma:open="true" ma:isKeyword="false">
      <xsd:complexType>
        <xsd:sequence>
          <xsd:element ref="pc:Terms" minOccurs="0" maxOccurs="1"/>
        </xsd:sequence>
      </xsd:complexType>
    </xsd:element>
    <xsd:element name="DocumentthemaTaxHTField0" ma:index="24" nillable="true" ma:taxonomy="true" ma:internalName="DocumentthemaTaxHTField0" ma:taxonomyFieldName="Documentthema" ma:displayName="Documentthema" ma:readOnly="false" ma:default="" ma:fieldId="{8a532053-c0c5-4008-97b8-cf7d738098d1}" ma:sspId="31acaafb-750c-4244-a911-b702e7bd8d90" ma:termSetId="03352b8e-25c5-4cfc-98f2-fac8925faa30" ma:anchorId="00000000-0000-0000-0000-000000000000" ma:open="true" ma:isKeyword="false">
      <xsd:complexType>
        <xsd:sequence>
          <xsd:element ref="pc:Terms" minOccurs="0" maxOccurs="1"/>
        </xsd:sequence>
      </xsd:complexType>
    </xsd:element>
    <xsd:element name="DienstTaxHTField0" ma:index="26" nillable="true" ma:taxonomy="true" ma:internalName="DienstTaxHTField0" ma:taxonomyFieldName="Dienst" ma:displayName="Dienst" ma:readOnly="true" ma:default="2;#PMB|176ac948-4ecf-4981-9af2-fc600aa0e3d7" ma:fieldId="{c86c3b65-f545-4948-88a2-f14bb7ad1262}" ma:sspId="31acaafb-750c-4244-a911-b702e7bd8d90" ma:termSetId="0e1b22e7-2e95-47dd-baed-a7a5345f7a0f" ma:anchorId="00000000-0000-0000-0000-000000000000" ma:open="false" ma:isKeyword="false">
      <xsd:complexType>
        <xsd:sequence>
          <xsd:element ref="pc:Terms" minOccurs="0" maxOccurs="1"/>
        </xsd:sequence>
      </xsd:complexType>
    </xsd:element>
    <xsd:element name="IngestuurdDoor" ma:index="29" nillable="true" ma:displayName="Ingestuurd door" ma:hidden="true" ma:internalName="IngestuurdDo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gestuurdOp" ma:index="30" nillable="true" ma:displayName="Ingestuurd op" ma:format="DateTime" ma:hidden="true" ma:internalName="IngestuurdOp"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1acaafb-750c-4244-a911-b702e7bd8d90" ContentTypeId="0x010100A43BF51D1C39A442B0DC53312CB36ACA"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ubdossier xmlns="8e4831cc-e922-4902-8a5b-6728a426b330" xsi:nil="true"/>
    <Basisdocument xmlns="24208f1f-3bb4-4eaf-b5c9-ce49ab2d3c99">false</Basisdocument>
    <ProjectstatusTaxHTField0 xmlns="c240a158-e83d-4ca8-a1ab-448c5bb1d0f2">
      <Terms xmlns="http://schemas.microsoft.com/office/infopath/2007/PartnerControls">
        <TermInfo xmlns="http://schemas.microsoft.com/office/infopath/2007/PartnerControls">
          <TermName xmlns="http://schemas.microsoft.com/office/infopath/2007/PartnerControls">Uitvoering</TermName>
          <TermId xmlns="http://schemas.microsoft.com/office/infopath/2007/PartnerControls">cbf6b336-1d0b-4374-a4c6-4c5f7e693613</TermId>
        </TermInfo>
      </Terms>
    </ProjectstatusTaxHTField0>
    <Trefwoord xmlns="8e4831cc-e922-4902-8a5b-6728a426b330"/>
    <Projectnaam xmlns="d89e6b0f-8492-4ef2-98aa-3cbcb5f453d1">Verbouwing Stadhuis Perceel 4</Projectnaam>
    <Projectnummer xmlns="d89e6b0f-8492-4ef2-98aa-3cbcb5f453d1" xsi:nil="true"/>
    <ProjectlocatieTaxHTField0 xmlns="c240a158-e83d-4ca8-a1ab-448c5bb1d0f2">
      <Terms xmlns="http://schemas.microsoft.com/office/infopath/2007/PartnerControls">
        <TermInfo xmlns="http://schemas.microsoft.com/office/infopath/2007/PartnerControls">
          <TermName xmlns="http://schemas.microsoft.com/office/infopath/2007/PartnerControls">Amsterdam</TermName>
          <TermId xmlns="http://schemas.microsoft.com/office/infopath/2007/PartnerControls">adbe134c-bf4e-4f23-9e83-f44da7add0a6</TermId>
        </TermInfo>
      </Terms>
    </ProjectlocatieTaxHTField0>
    <Projectomschrijving xmlns="d89e6b0f-8492-4ef2-98aa-3cbcb5f453d1">Verbouwing Stadhuis Perceel 4</Projectomschrijving>
    <DocumentthemaTaxHTField0 xmlns="c240a158-e83d-4ca8-a1ab-448c5bb1d0f2">
      <Terms xmlns="http://schemas.microsoft.com/office/infopath/2007/PartnerControls"/>
    </DocumentthemaTaxHTField0>
    <OpdrachtgeverTaxHTField0 xmlns="c240a158-e83d-4ca8-a1ab-448c5bb1d0f2">
      <Terms xmlns="http://schemas.microsoft.com/office/infopath/2007/PartnerControls">
        <TermInfo xmlns="http://schemas.microsoft.com/office/infopath/2007/PartnerControls">
          <TermName xmlns="http://schemas.microsoft.com/office/infopath/2007/PartnerControls">rve Vastgoed</TermName>
          <TermId xmlns="http://schemas.microsoft.com/office/infopath/2007/PartnerControls">6132b06c-5393-4557-8774-3a5ecf593221</TermId>
        </TermInfo>
      </Terms>
    </OpdrachtgeverTaxHTField0>
    <TaxCatchAll xmlns="8e4831cc-e922-4902-8a5b-6728a426b330">
      <Value>5</Value>
      <Value>4</Value>
      <Value>3</Value>
      <Value>2</Value>
    </TaxCatchAll>
    <Subcategorie xmlns="8e4831cc-e922-4902-8a5b-6728a426b330"/>
    <ThemaTaxHTField0 xmlns="24208f1f-3bb4-4eaf-b5c9-ce49ab2d3c99">
      <Terms xmlns="http://schemas.microsoft.com/office/infopath/2007/PartnerControls"/>
    </ThemaTaxHTField0>
    <DocumentlabelPMBTaxHTField0 xmlns="8e4831cc-e922-4902-8a5b-6728a426b330">
      <Terms xmlns="http://schemas.microsoft.com/office/infopath/2007/PartnerControls"/>
    </DocumentlabelPMBTaxHTField0>
    <DienstTaxHTField0 xmlns="c240a158-e83d-4ca8-a1ab-448c5bb1d0f2">
      <Terms xmlns="http://schemas.microsoft.com/office/infopath/2007/PartnerControls">
        <TermInfo xmlns="http://schemas.microsoft.com/office/infopath/2007/PartnerControls">
          <TermName xmlns="http://schemas.microsoft.com/office/infopath/2007/PartnerControls">PMB</TermName>
          <TermId xmlns="http://schemas.microsoft.com/office/infopath/2007/PartnerControls">176ac948-4ecf-4981-9af2-fc600aa0e3d7</TermId>
        </TermInfo>
      </Terms>
    </DienstTaxHTField0>
    <Vertrouwelijkheid xmlns="d89e6b0f-8492-4ef2-98aa-3cbcb5f453d1">Kabinet</Vertrouwelijkheid>
  </documentManagement>
</p:properties>
</file>

<file path=customXml/itemProps1.xml><?xml version="1.0" encoding="utf-8"?>
<ds:datastoreItem xmlns:ds="http://schemas.openxmlformats.org/officeDocument/2006/customXml" ds:itemID="{FB7A437A-620F-47E2-A9C9-641CC9F59D5E}"/>
</file>

<file path=customXml/itemProps2.xml><?xml version="1.0" encoding="utf-8"?>
<ds:datastoreItem xmlns:ds="http://schemas.openxmlformats.org/officeDocument/2006/customXml" ds:itemID="{11297A93-0DD0-49CA-940D-703CE4470EB5}"/>
</file>

<file path=customXml/itemProps3.xml><?xml version="1.0" encoding="utf-8"?>
<ds:datastoreItem xmlns:ds="http://schemas.openxmlformats.org/officeDocument/2006/customXml" ds:itemID="{B141969E-CF02-455C-A23A-2CED443CC758}"/>
</file>

<file path=customXml/itemProps4.xml><?xml version="1.0" encoding="utf-8"?>
<ds:datastoreItem xmlns:ds="http://schemas.openxmlformats.org/officeDocument/2006/customXml" ds:itemID="{E6D29D1C-4D48-4B88-926E-EDACA64C7F74}"/>
</file>

<file path=customXml/itemProps5.xml><?xml version="1.0" encoding="utf-8"?>
<ds:datastoreItem xmlns:ds="http://schemas.openxmlformats.org/officeDocument/2006/customXml" ds:itemID="{DB46CE40-E747-46A0-8497-D82E26227DBF}"/>
</file>

<file path=docProps/app.xml><?xml version="1.0" encoding="utf-8"?>
<Properties xmlns="http://schemas.openxmlformats.org/officeDocument/2006/extended-properties" xmlns:vt="http://schemas.openxmlformats.org/officeDocument/2006/docPropsVTypes">
  <Template>CFC49798.dotm</Template>
  <TotalTime>0</TotalTime>
  <Pages>1</Pages>
  <Words>143</Words>
  <Characters>979</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Hoven, S.</cp:lastModifiedBy>
  <cp:revision>2</cp:revision>
  <cp:lastPrinted>2019-06-25T09:05:00Z</cp:lastPrinted>
  <dcterms:created xsi:type="dcterms:W3CDTF">2020-05-26T09:22:00Z</dcterms:created>
  <dcterms:modified xsi:type="dcterms:W3CDTF">2020-05-26T09:22:00Z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0x010100A43BF51D1C39A442B0DC53312CB36ACA2C00BBB4C429C1615F4A970FA3059D3DD028</vt:lpwstr>
  </property>
  <property fmtid="{D5CDD505-2E9C-101B-9397-08002B2CF9AE}" pid="3" name="Opdrachtgever">
    <vt:lpwstr>3;#rve Vastgoed|6132b06c-5393-4557-8774-3a5ecf593221</vt:lpwstr>
  </property>
  <property fmtid="{D5CDD505-2E9C-101B-9397-08002B2CF9AE}" pid="4" name="Projectlocatie">
    <vt:lpwstr>5;#Amsterdam|adbe134c-bf4e-4f23-9e83-f44da7add0a6</vt:lpwstr>
  </property>
  <property fmtid="{D5CDD505-2E9C-101B-9397-08002B2CF9AE}" pid="5" name="Projectstatus">
    <vt:lpwstr>4;#Uitvoering|cbf6b336-1d0b-4374-a4c6-4c5f7e693613</vt:lpwstr>
  </property>
  <property fmtid="{D5CDD505-2E9C-101B-9397-08002B2CF9AE}" pid="6" name="Thema">
    <vt:lpwstr/>
  </property>
  <property fmtid="{D5CDD505-2E9C-101B-9397-08002B2CF9AE}" pid="7" name="Documentthema">
    <vt:lpwstr/>
  </property>
  <property fmtid="{D5CDD505-2E9C-101B-9397-08002B2CF9AE}" pid="8" name="DocumentlabelPMB">
    <vt:lpwstr/>
  </property>
  <property fmtid="{D5CDD505-2E9C-101B-9397-08002B2CF9AE}" pid="9" name="Dienst">
    <vt:lpwstr>2;#PMB|176ac948-4ecf-4981-9af2-fc600aa0e3d7</vt:lpwstr>
  </property>
</Properties>
</file>